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5446821" name="2d036fc0-160a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948054" name="2d036fc0-160a-11f1-be1e-3dc1729cc1d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5259457" name="321f9290-160a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3204100" name="321f9290-160a-11f1-be1e-3dc1729cc1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3343152" name="855ace30-160e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8445706" name="855ace30-160e-11f1-be1e-3dc1729cc1d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6798038" name="8a653dc0-160e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614467" name="8a653dc0-160e-11f1-be1e-3dc1729cc1d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UH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98851" name="122437c0-160f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9347189" name="122437c0-160f-11f1-be1e-3dc1729cc1d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3461515" name="219c54d0-160f-11f1-be1e-3dc1729cc1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1736358" name="219c54d0-160f-11f1-be1e-3dc1729cc1d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17, 9422 Staad</w:t>
          </w:r>
        </w:p>
        <w:p>
          <w:pPr>
            <w:spacing w:before="0" w:after="0"/>
          </w:pPr>
          <w:r>
            <w:t>763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